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48" w:rsidRPr="00241548" w:rsidRDefault="00FF2359" w:rsidP="00241548">
      <w:r>
        <w:rPr>
          <w:noProof/>
          <w:lang w:eastAsia="nl-NL"/>
        </w:rPr>
        <w:drawing>
          <wp:inline distT="0" distB="0" distL="0" distR="0">
            <wp:extent cx="8128000" cy="6096000"/>
            <wp:effectExtent l="0" t="0" r="635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enmach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lastRenderedPageBreak/>
        <w:drawing>
          <wp:inline distT="0" distB="0" distL="0" distR="0">
            <wp:extent cx="8128000" cy="6096000"/>
            <wp:effectExtent l="0" t="0" r="635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finity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lastRenderedPageBreak/>
        <w:drawing>
          <wp:inline distT="0" distB="0" distL="0" distR="0">
            <wp:extent cx="8128000" cy="6096000"/>
            <wp:effectExtent l="0" t="0" r="635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epautomaat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lastRenderedPageBreak/>
        <w:drawing>
          <wp:inline distT="0" distB="0" distL="0" distR="0">
            <wp:extent cx="8128000" cy="6096000"/>
            <wp:effectExtent l="0" t="0" r="635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rtu I en II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nl-NL"/>
        </w:rPr>
        <w:lastRenderedPageBreak/>
        <w:drawing>
          <wp:inline distT="0" distB="0" distL="0" distR="0">
            <wp:extent cx="8128000" cy="6096000"/>
            <wp:effectExtent l="0" t="0" r="635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bar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41548" w:rsidRPr="00241548" w:rsidSect="00FF2359">
      <w:pgSz w:w="16839" w:h="11907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359" w:rsidRDefault="00FF2359" w:rsidP="0088501B">
      <w:r>
        <w:separator/>
      </w:r>
    </w:p>
  </w:endnote>
  <w:endnote w:type="continuationSeparator" w:id="0">
    <w:p w:rsidR="00FF2359" w:rsidRDefault="00FF235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359" w:rsidRDefault="00FF2359" w:rsidP="0088501B">
      <w:r>
        <w:separator/>
      </w:r>
    </w:p>
  </w:footnote>
  <w:footnote w:type="continuationSeparator" w:id="0">
    <w:p w:rsidR="00FF2359" w:rsidRDefault="00FF235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revisionView w:inkAnnotation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59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01AD8"/>
    <w:rsid w:val="00ED7AB9"/>
    <w:rsid w:val="00EE5BBE"/>
    <w:rsid w:val="00F65492"/>
    <w:rsid w:val="00FB0705"/>
    <w:rsid w:val="00FF0FEF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95A53-07C6-4629-A445-799D84E1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Voskuilen, Edwin (CD)</dc:creator>
  <cp:lastModifiedBy>Voskuilen, Edwin (CD)</cp:lastModifiedBy>
  <cp:revision>1</cp:revision>
  <cp:lastPrinted>2018-02-28T16:00:00Z</cp:lastPrinted>
  <dcterms:created xsi:type="dcterms:W3CDTF">2018-02-28T15:59:00Z</dcterms:created>
  <dcterms:modified xsi:type="dcterms:W3CDTF">2018-02-28T16:00:00Z</dcterms:modified>
</cp:coreProperties>
</file>